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21B97" w14:textId="5AAF220C" w:rsidR="00894B76" w:rsidRPr="00343E46" w:rsidRDefault="00343E46">
      <w:pPr>
        <w:rPr>
          <w:b/>
          <w:bCs/>
          <w:u w:val="single"/>
        </w:rPr>
      </w:pPr>
      <w:bookmarkStart w:id="0" w:name="_heading=h.gjdgxs" w:colFirst="0" w:colLast="0"/>
      <w:r w:rsidRPr="00343E46">
        <w:rPr>
          <w:b/>
          <w:bCs/>
          <w:u w:val="single"/>
        </w:rPr>
        <w:t>16 Website SEO Musts for a Higher Search Ranking</w:t>
      </w:r>
    </w:p>
    <w:p w14:paraId="5CB91FA9" w14:textId="77777777" w:rsidR="00894B76" w:rsidRPr="00343E46" w:rsidRDefault="00000000">
      <w:pPr>
        <w:rPr>
          <w:b/>
        </w:rPr>
      </w:pPr>
      <w:r w:rsidRPr="00343E46">
        <w:rPr>
          <w:b/>
        </w:rPr>
        <w:t>On page (your website) SEO practices:</w:t>
      </w:r>
    </w:p>
    <w:p w14:paraId="45006BE3" w14:textId="77777777" w:rsidR="00894B76" w:rsidRDefault="00000000">
      <w:r>
        <w:rPr>
          <w:b/>
        </w:rPr>
        <w:t>1. Relevant keywords</w:t>
      </w:r>
      <w:r>
        <w:t>: Using a keyword tool can help determine which words attract the most visitors based on popular search terms. Pick the most relevant, popular keywords for your business and try to rank for different keywords on your web page.</w:t>
      </w:r>
    </w:p>
    <w:p w14:paraId="3C37C6F8" w14:textId="77777777" w:rsidR="00894B76" w:rsidRDefault="00000000">
      <w:r>
        <w:rPr>
          <w:b/>
        </w:rPr>
        <w:t>2. Short, catchy and original title tags:</w:t>
      </w:r>
      <w:r>
        <w:t xml:space="preserve"> Title tags describe what your website is all about while attracting the user’s attention enough to (hopefully) click through to your pages. Limit the title tag description to 55 characters so it will display well on SERPs. Keep title tags descriptive yet short and sweet to help crawlers and users determine the relevancy of your page.</w:t>
      </w:r>
    </w:p>
    <w:p w14:paraId="42D8FA53" w14:textId="77777777" w:rsidR="00894B76" w:rsidRDefault="00000000">
      <w:r>
        <w:rPr>
          <w:b/>
        </w:rPr>
        <w:t>3. Keywords at the beginning of page title tags</w:t>
      </w:r>
      <w:r>
        <w:t>: Google puts more weight on the start of the title tag, so try to keep the keywords at the beginning.</w:t>
      </w:r>
    </w:p>
    <w:p w14:paraId="19082104" w14:textId="77777777" w:rsidR="00894B76" w:rsidRDefault="00000000">
      <w:r>
        <w:rPr>
          <w:b/>
        </w:rPr>
        <w:t>4. Keyword-focused meta descriptions:</w:t>
      </w:r>
      <w:r>
        <w:t xml:space="preserve"> The meta description appears under the title tag on SERPs and allows users to learn more about your company before clicking on your site. Aim for a meta-description length of 150-160 characters.</w:t>
      </w:r>
    </w:p>
    <w:p w14:paraId="67E74847" w14:textId="77777777" w:rsidR="00894B76" w:rsidRDefault="00000000">
      <w:r>
        <w:rPr>
          <w:b/>
        </w:rPr>
        <w:t>5. Proper sitemap:</w:t>
      </w:r>
      <w:r>
        <w:t xml:space="preserve"> Make sure your website’s structure is up-to-date and easy to navigate. The better the site structure, the more accessible search engine crawlers can find and index pages. Aim for a three-click rule—customers should see what they need on your site in three clicks.</w:t>
      </w:r>
    </w:p>
    <w:p w14:paraId="2ECCC3FB" w14:textId="77777777" w:rsidR="00894B76" w:rsidRDefault="00000000">
      <w:r>
        <w:rPr>
          <w:b/>
        </w:rPr>
        <w:t xml:space="preserve">6. Properly structured, SEO-friendly URLs help crawlers determine page topics and relevancy. </w:t>
      </w:r>
      <w:r>
        <w:t>Creating short URLs with your keyword in them, using “-” instead of “_” between words, as well as static words (rather than numbers), will help users and crawlers read URLs faster and easier. Also, try to use sub-directory root domains instead of sub-domains.</w:t>
      </w:r>
    </w:p>
    <w:p w14:paraId="00873527" w14:textId="77777777" w:rsidR="00894B76" w:rsidRDefault="00000000">
      <w:r>
        <w:rPr>
          <w:b/>
        </w:rPr>
        <w:t>7. Link internally with anchor text:</w:t>
      </w:r>
      <w:r>
        <w:t xml:space="preserve"> Linking internally to your other web pages adds keyword-rich internal links to every page. Internal linking helps search engines crawl and index your site, provides readers with more reading options and improves ranking for some keywords.</w:t>
      </w:r>
    </w:p>
    <w:p w14:paraId="5E0EB8C9" w14:textId="77777777" w:rsidR="00894B76" w:rsidRDefault="00000000">
      <w:r>
        <w:rPr>
          <w:b/>
        </w:rPr>
        <w:t xml:space="preserve">8. Outbound links: </w:t>
      </w:r>
      <w:r>
        <w:t>Referencing and linking to reputable (authoritative) sources shows you are a helpful internet information steward willing to share PageRank. On the internet, generous sharing is caring.</w:t>
      </w:r>
    </w:p>
    <w:p w14:paraId="75D3E9E2" w14:textId="77777777" w:rsidR="00894B76" w:rsidRDefault="00000000">
      <w:r>
        <w:rPr>
          <w:b/>
        </w:rPr>
        <w:t>9. Website’s loading speed:</w:t>
      </w:r>
      <w:r>
        <w:t xml:space="preserve"> Search engines do not like slow pages as they know that users will not wait long for a website to load. Strive for </w:t>
      </w:r>
      <w:proofErr w:type="spellStart"/>
      <w:r>
        <w:t>lickity</w:t>
      </w:r>
      <w:proofErr w:type="spellEnd"/>
      <w:r>
        <w:t>-split load times.</w:t>
      </w:r>
    </w:p>
    <w:p w14:paraId="5DC079DD" w14:textId="77777777" w:rsidR="00894B76" w:rsidRDefault="00000000">
      <w:r>
        <w:rPr>
          <w:b/>
        </w:rPr>
        <w:t xml:space="preserve">10. Beneficial content: </w:t>
      </w:r>
      <w:r>
        <w:t>Create relevant content on your pages that is easy to read, unique, helpful, fresh and grammatically flawless. Your content should be so valuable and appropriate that your target audience will want to stay on your page, and others will want to link to it.</w:t>
      </w:r>
    </w:p>
    <w:p w14:paraId="3C0FE961" w14:textId="77777777" w:rsidR="00894B76" w:rsidRDefault="00894B76"/>
    <w:p w14:paraId="4978FCC3" w14:textId="77777777" w:rsidR="00894B76" w:rsidRDefault="00000000">
      <w:pPr>
        <w:rPr>
          <w:b/>
        </w:rPr>
      </w:pPr>
      <w:r>
        <w:rPr>
          <w:b/>
        </w:rPr>
        <w:t>Off-page SEO practices:</w:t>
      </w:r>
    </w:p>
    <w:p w14:paraId="4185AC77" w14:textId="77777777" w:rsidR="00894B76" w:rsidRDefault="00000000">
      <w:r>
        <w:rPr>
          <w:b/>
        </w:rPr>
        <w:t>1. Search engine submission:</w:t>
      </w:r>
      <w:r>
        <w:t xml:space="preserve"> Search engines can take a while for search engines to find and crawl your site. You can speed up the process by submitting your website to popular search engines.</w:t>
      </w:r>
    </w:p>
    <w:p w14:paraId="40363316" w14:textId="77777777" w:rsidR="00894B76" w:rsidRDefault="00000000">
      <w:r>
        <w:rPr>
          <w:b/>
        </w:rPr>
        <w:t xml:space="preserve">2. Local directory submission: </w:t>
      </w:r>
      <w:r>
        <w:t xml:space="preserve">Submitting your business listing information to top or niche directories creates more places where users can find you, and crawlers can confirm your business information. Be sure to submit NAP (name, address, phone number). And, if possible, website and </w:t>
      </w:r>
      <w:r>
        <w:lastRenderedPageBreak/>
        <w:t>category. Many searches are by keyword rather than business name, so strive to use category information wherever possible.</w:t>
      </w:r>
    </w:p>
    <w:p w14:paraId="7A52B55F" w14:textId="77777777" w:rsidR="00894B76" w:rsidRDefault="00000000">
      <w:r>
        <w:rPr>
          <w:b/>
        </w:rPr>
        <w:t>3. Social media marketing:</w:t>
      </w:r>
      <w:r>
        <w:t xml:space="preserve"> Be present on all relevant social channels and manage your online reputation. Strive to get likes, shares and links by being 80% helpful and 20% promotional.</w:t>
      </w:r>
    </w:p>
    <w:p w14:paraId="5204EA4F" w14:textId="77777777" w:rsidR="00894B76" w:rsidRDefault="00000000">
      <w:r>
        <w:rPr>
          <w:b/>
        </w:rPr>
        <w:t xml:space="preserve">4. Video marketing: </w:t>
      </w:r>
      <w:r>
        <w:t>Help users learn about your business by sharing relevant and helpful videos on sites such as YouTube, Vimeo, etc.</w:t>
      </w:r>
    </w:p>
    <w:p w14:paraId="219DA8A6" w14:textId="77777777" w:rsidR="00894B76" w:rsidRDefault="00000000">
      <w:r>
        <w:rPr>
          <w:b/>
        </w:rPr>
        <w:t>5. Backlink outreach:</w:t>
      </w:r>
      <w:r>
        <w:t xml:space="preserve"> Earn backlinks by conducting content PR to get others to read your pages and possibly link to you. The more quality backlinks your web page has, the more authority it has, and the more search engines will deem the page relevant and useful.</w:t>
      </w:r>
    </w:p>
    <w:p w14:paraId="385BBAE0" w14:textId="77777777" w:rsidR="00894B76" w:rsidRDefault="00000000">
      <w:r>
        <w:rPr>
          <w:b/>
        </w:rPr>
        <w:t>6. Forums and communities:</w:t>
      </w:r>
      <w:r>
        <w:t xml:space="preserve"> Answering questions in forums and communities can help to build your reputation as an industry expert. This can allow you to include your website or blog link if it is relevant to the answer.</w:t>
      </w:r>
    </w:p>
    <w:p w14:paraId="321D03A9" w14:textId="77777777" w:rsidR="00894B76" w:rsidRDefault="00000000">
      <w:pPr>
        <w:spacing w:after="0" w:line="276" w:lineRule="auto"/>
        <w:rPr>
          <w:b/>
        </w:rPr>
      </w:pPr>
      <w:r>
        <w:rPr>
          <w:b/>
        </w:rPr>
        <w:t>Did you know…?</w:t>
      </w:r>
    </w:p>
    <w:p w14:paraId="1E222D88" w14:textId="77777777" w:rsidR="00894B76" w:rsidRDefault="00000000">
      <w:pPr>
        <w:numPr>
          <w:ilvl w:val="0"/>
          <w:numId w:val="1"/>
        </w:numPr>
        <w:spacing w:before="240" w:after="0" w:line="276" w:lineRule="auto"/>
        <w:rPr>
          <w:rFonts w:ascii="Arial" w:eastAsia="Arial" w:hAnsi="Arial" w:cs="Arial"/>
        </w:rPr>
      </w:pPr>
      <w:r>
        <w:t>SEO leads have a 14.6% close rate, while outbound charges have a 1.7% close rate, showcasing the efficiency of SEO strategies (</w:t>
      </w:r>
      <w:proofErr w:type="spellStart"/>
      <w:r>
        <w:t>Imforza</w:t>
      </w:r>
      <w:proofErr w:type="spellEnd"/>
      <w:r>
        <w:t>).</w:t>
      </w:r>
    </w:p>
    <w:p w14:paraId="20398AA8" w14:textId="77777777" w:rsidR="00894B76" w:rsidRDefault="00000000">
      <w:pPr>
        <w:numPr>
          <w:ilvl w:val="0"/>
          <w:numId w:val="1"/>
        </w:numPr>
        <w:spacing w:after="0" w:line="276" w:lineRule="auto"/>
        <w:rPr>
          <w:rFonts w:ascii="Arial" w:eastAsia="Arial" w:hAnsi="Arial" w:cs="Arial"/>
        </w:rPr>
      </w:pPr>
      <w:r>
        <w:t>75% of users don't even scroll past the first page of search results, emphasising the importance of high search rankings (</w:t>
      </w:r>
      <w:proofErr w:type="spellStart"/>
      <w:r>
        <w:t>Hubspot</w:t>
      </w:r>
      <w:proofErr w:type="spellEnd"/>
      <w:r>
        <w:t>).</w:t>
      </w:r>
    </w:p>
    <w:p w14:paraId="5A89171C" w14:textId="77777777" w:rsidR="00894B76" w:rsidRDefault="00000000">
      <w:pPr>
        <w:numPr>
          <w:ilvl w:val="0"/>
          <w:numId w:val="1"/>
        </w:numPr>
        <w:spacing w:after="0" w:line="276" w:lineRule="auto"/>
        <w:rPr>
          <w:rFonts w:ascii="Arial" w:eastAsia="Arial" w:hAnsi="Arial" w:cs="Arial"/>
        </w:rPr>
      </w:pPr>
      <w:r>
        <w:t>Businesses with a strong keyword in the business name rank 1.5 times higher than if no keyword is in the name (Local SEO Guide).</w:t>
      </w:r>
    </w:p>
    <w:p w14:paraId="58488355" w14:textId="77777777" w:rsidR="00894B76" w:rsidRDefault="00000000">
      <w:pPr>
        <w:numPr>
          <w:ilvl w:val="0"/>
          <w:numId w:val="1"/>
        </w:numPr>
        <w:spacing w:after="0" w:line="276" w:lineRule="auto"/>
        <w:rPr>
          <w:rFonts w:ascii="Arial" w:eastAsia="Arial" w:hAnsi="Arial" w:cs="Arial"/>
        </w:rPr>
      </w:pPr>
      <w:r>
        <w:t>Updating and republishing old blog posts with new content can increase organic traffic by as much as 111% (</w:t>
      </w:r>
      <w:proofErr w:type="spellStart"/>
      <w:r>
        <w:t>Backlinko</w:t>
      </w:r>
      <w:proofErr w:type="spellEnd"/>
      <w:r>
        <w:t>).</w:t>
      </w:r>
    </w:p>
    <w:p w14:paraId="70E33EE0" w14:textId="77777777" w:rsidR="00894B76" w:rsidRDefault="00000000">
      <w:pPr>
        <w:numPr>
          <w:ilvl w:val="0"/>
          <w:numId w:val="1"/>
        </w:numPr>
        <w:spacing w:after="240" w:line="276" w:lineRule="auto"/>
        <w:rPr>
          <w:rFonts w:ascii="Arial" w:eastAsia="Arial" w:hAnsi="Arial" w:cs="Arial"/>
        </w:rPr>
      </w:pPr>
      <w:r>
        <w:t>60% of marketers say that inbound (SEO, blog content, etc.) is their highest quality source of leads, confirming the effectiveness of SEO tactics (HubSpot).</w:t>
      </w:r>
    </w:p>
    <w:p w14:paraId="24792A73" w14:textId="77777777" w:rsidR="00343E46" w:rsidRDefault="00343E46">
      <w:pPr>
        <w:spacing w:after="0" w:line="276" w:lineRule="auto"/>
        <w:rPr>
          <w:b/>
          <w:u w:val="single"/>
        </w:rPr>
      </w:pPr>
    </w:p>
    <w:p w14:paraId="105D40B2" w14:textId="5A0C49D4" w:rsidR="00894B76" w:rsidRDefault="00000000">
      <w:pPr>
        <w:spacing w:after="0" w:line="276" w:lineRule="auto"/>
        <w:rPr>
          <w:b/>
          <w:u w:val="single"/>
        </w:rPr>
      </w:pPr>
      <w:r>
        <w:rPr>
          <w:b/>
          <w:u w:val="single"/>
        </w:rPr>
        <w:t>Conclusion</w:t>
      </w:r>
    </w:p>
    <w:p w14:paraId="6487B3C5" w14:textId="77777777" w:rsidR="00894B76" w:rsidRDefault="00894B76">
      <w:pPr>
        <w:spacing w:after="0" w:line="276" w:lineRule="auto"/>
        <w:rPr>
          <w:b/>
        </w:rPr>
      </w:pPr>
    </w:p>
    <w:p w14:paraId="450874DE" w14:textId="77777777" w:rsidR="00894B76" w:rsidRDefault="00000000">
      <w:pPr>
        <w:spacing w:after="0" w:line="276" w:lineRule="auto"/>
        <w:rPr>
          <w:i/>
          <w:iCs/>
        </w:rPr>
      </w:pPr>
      <w:r>
        <w:rPr>
          <w:i/>
          <w:iCs/>
        </w:rPr>
        <w:t>Mastering both on-page and off-page SEO is essential in today's digital age to ensure your business is visible and reachable to your target audience by utilising relevant keywords, creating catchy title tags, maintaining a proper sitemap, and providing high-quality, engaging content that truly helps your readers, you improve your website's visibility on search engine result pages (SERPs). Complement this with off-page SEO practices such as local directory submission, video marketing, and active participation in forums and communities to build your industry authority. Remember, SEO is a long-term commitment that requires constant effort and tweaking. The rewards, however, are worth it: improved rankings, more traffic, and possibly more customers.</w:t>
      </w:r>
      <w:bookmarkEnd w:id="0"/>
    </w:p>
    <w:p w14:paraId="70783C7E" w14:textId="77777777" w:rsidR="00894B76" w:rsidRDefault="00000000">
      <w:pPr>
        <w:spacing w:before="240" w:after="240" w:line="276" w:lineRule="auto"/>
        <w:rPr>
          <w:b/>
        </w:rPr>
      </w:pPr>
      <w:bookmarkStart w:id="1" w:name="_heading=h.jrnpf3drtskv" w:colFirst="0" w:colLast="0"/>
      <w:bookmarkEnd w:id="1"/>
      <w:r>
        <w:rPr>
          <w:b/>
        </w:rPr>
        <w:t>ARTICLE SOURCES</w:t>
      </w:r>
    </w:p>
    <w:p w14:paraId="4FB5916D" w14:textId="77777777" w:rsidR="00894B76" w:rsidRDefault="00000000">
      <w:pPr>
        <w:numPr>
          <w:ilvl w:val="0"/>
          <w:numId w:val="7"/>
        </w:numPr>
        <w:spacing w:before="240" w:after="0" w:line="276" w:lineRule="auto"/>
        <w:rPr>
          <w:rFonts w:ascii="Arial" w:eastAsia="Arial" w:hAnsi="Arial" w:cs="Arial"/>
        </w:rPr>
      </w:pPr>
      <w:hyperlink r:id="rId8">
        <w:r>
          <w:rPr>
            <w:color w:val="1155CC"/>
            <w:u w:val="single"/>
          </w:rPr>
          <w:t>http://imforza.com/seo-statistics</w:t>
        </w:r>
      </w:hyperlink>
    </w:p>
    <w:p w14:paraId="0398F2EB" w14:textId="77777777" w:rsidR="00894B76" w:rsidRDefault="00000000">
      <w:pPr>
        <w:numPr>
          <w:ilvl w:val="0"/>
          <w:numId w:val="7"/>
        </w:numPr>
        <w:spacing w:after="0" w:line="276" w:lineRule="auto"/>
        <w:rPr>
          <w:rFonts w:ascii="Arial" w:eastAsia="Arial" w:hAnsi="Arial" w:cs="Arial"/>
        </w:rPr>
      </w:pPr>
      <w:hyperlink r:id="rId9">
        <w:r>
          <w:rPr>
            <w:color w:val="1155CC"/>
            <w:u w:val="single"/>
          </w:rPr>
          <w:t>http://hubspot.com/seo-statistics</w:t>
        </w:r>
      </w:hyperlink>
    </w:p>
    <w:p w14:paraId="1DABDF90" w14:textId="77777777" w:rsidR="00894B76" w:rsidRDefault="00000000">
      <w:pPr>
        <w:numPr>
          <w:ilvl w:val="0"/>
          <w:numId w:val="7"/>
        </w:numPr>
        <w:spacing w:after="0" w:line="276" w:lineRule="auto"/>
        <w:rPr>
          <w:rFonts w:ascii="Arial" w:eastAsia="Arial" w:hAnsi="Arial" w:cs="Arial"/>
        </w:rPr>
      </w:pPr>
      <w:hyperlink r:id="rId10">
        <w:r>
          <w:rPr>
            <w:color w:val="1155CC"/>
            <w:u w:val="single"/>
          </w:rPr>
          <w:t>http://localseoguide.com/seo-statistics</w:t>
        </w:r>
      </w:hyperlink>
    </w:p>
    <w:p w14:paraId="65AC6802" w14:textId="77777777" w:rsidR="00894B76" w:rsidRDefault="00000000">
      <w:pPr>
        <w:numPr>
          <w:ilvl w:val="0"/>
          <w:numId w:val="7"/>
        </w:numPr>
        <w:spacing w:after="0" w:line="276" w:lineRule="auto"/>
        <w:rPr>
          <w:rFonts w:ascii="Arial" w:eastAsia="Arial" w:hAnsi="Arial" w:cs="Arial"/>
        </w:rPr>
      </w:pPr>
      <w:hyperlink r:id="rId11">
        <w:r>
          <w:rPr>
            <w:color w:val="1155CC"/>
            <w:u w:val="single"/>
          </w:rPr>
          <w:t>http://backlinko.com/seo-statistics</w:t>
        </w:r>
      </w:hyperlink>
    </w:p>
    <w:p w14:paraId="1B4DB8D6" w14:textId="4E408D80" w:rsidR="00894B76" w:rsidRDefault="00000000" w:rsidP="00343E46">
      <w:pPr>
        <w:numPr>
          <w:ilvl w:val="0"/>
          <w:numId w:val="7"/>
        </w:numPr>
        <w:spacing w:after="240" w:line="276" w:lineRule="auto"/>
      </w:pPr>
      <w:hyperlink r:id="rId12">
        <w:r w:rsidRPr="00343E46">
          <w:rPr>
            <w:color w:val="1155CC"/>
            <w:u w:val="single"/>
          </w:rPr>
          <w:t>http://hubspot.com/marketing-statistics</w:t>
        </w:r>
      </w:hyperlink>
    </w:p>
    <w:sectPr w:rsidR="00894B7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1CBB6" w14:textId="77777777" w:rsidR="002A36F0" w:rsidRDefault="002A36F0">
      <w:pPr>
        <w:spacing w:line="240" w:lineRule="auto"/>
      </w:pPr>
      <w:r>
        <w:separator/>
      </w:r>
    </w:p>
  </w:endnote>
  <w:endnote w:type="continuationSeparator" w:id="0">
    <w:p w14:paraId="6991F8E0" w14:textId="77777777" w:rsidR="002A36F0" w:rsidRDefault="002A36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BC3B8" w14:textId="77777777" w:rsidR="002A36F0" w:rsidRDefault="002A36F0">
      <w:pPr>
        <w:spacing w:after="0"/>
      </w:pPr>
      <w:r>
        <w:separator/>
      </w:r>
    </w:p>
  </w:footnote>
  <w:footnote w:type="continuationSeparator" w:id="0">
    <w:p w14:paraId="48F4F468" w14:textId="77777777" w:rsidR="002A36F0" w:rsidRDefault="002A36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E306ED"/>
    <w:multiLevelType w:val="multilevel"/>
    <w:tmpl w:val="B5E306ED"/>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BF205925"/>
    <w:multiLevelType w:val="multilevel"/>
    <w:tmpl w:val="BF205925"/>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CF092B84"/>
    <w:multiLevelType w:val="multilevel"/>
    <w:tmpl w:val="CF092B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053208E"/>
    <w:multiLevelType w:val="multilevel"/>
    <w:tmpl w:val="005320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3D62ECE"/>
    <w:multiLevelType w:val="multilevel"/>
    <w:tmpl w:val="03D62EC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5B654F3"/>
    <w:multiLevelType w:val="multilevel"/>
    <w:tmpl w:val="25B654F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59ADCABA"/>
    <w:multiLevelType w:val="multilevel"/>
    <w:tmpl w:val="59ADCABA"/>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489713029">
    <w:abstractNumId w:val="3"/>
  </w:num>
  <w:num w:numId="2" w16cid:durableId="1542748082">
    <w:abstractNumId w:val="2"/>
  </w:num>
  <w:num w:numId="3" w16cid:durableId="228808180">
    <w:abstractNumId w:val="6"/>
  </w:num>
  <w:num w:numId="4" w16cid:durableId="837231865">
    <w:abstractNumId w:val="1"/>
  </w:num>
  <w:num w:numId="5" w16cid:durableId="2123449978">
    <w:abstractNumId w:val="0"/>
  </w:num>
  <w:num w:numId="6" w16cid:durableId="1406337710">
    <w:abstractNumId w:val="4"/>
  </w:num>
  <w:num w:numId="7" w16cid:durableId="10545035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B76"/>
    <w:rsid w:val="002A36F0"/>
    <w:rsid w:val="00343E46"/>
    <w:rsid w:val="006749D4"/>
    <w:rsid w:val="00894B76"/>
    <w:rsid w:val="6DDD13C6"/>
    <w:rsid w:val="7325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E8A02"/>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FollowedHyperlink" w:semiHidden="1"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1F3864" w:themeColor="accent1" w:themeShade="80"/>
      <w:sz w:val="24"/>
      <w:szCs w:val="24"/>
    </w:rPr>
  </w:style>
  <w:style w:type="paragraph" w:styleId="Heading4">
    <w:name w:val="heading 4"/>
    <w:next w:val="Normal"/>
    <w:link w:val="Heading4Char"/>
    <w:uiPriority w:val="9"/>
    <w:qFormat/>
    <w:pPr>
      <w:spacing w:before="100" w:beforeAutospacing="1" w:after="100" w:afterAutospacing="1"/>
      <w:outlineLvl w:val="3"/>
    </w:pPr>
    <w:rPr>
      <w:rFonts w:ascii="Times New Roman" w:eastAsia="Times New Roman" w:hAnsi="Times New Roman" w:cs="Times New Roman"/>
      <w:b/>
      <w:bCs/>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4"/>
      <w:szCs w:val="24"/>
      <w:lang w:eastAsia="en-AU"/>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table" w:customStyle="1" w:styleId="Style27">
    <w:name w:val="_Style 27"/>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imforza.com/seo-statistic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ubspot.com/marketing-statistic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cklinko.com/seo-statistics" TargetMode="External"/><Relationship Id="rId5" Type="http://schemas.openxmlformats.org/officeDocument/2006/relationships/webSettings" Target="webSettings.xml"/><Relationship Id="rId10" Type="http://schemas.openxmlformats.org/officeDocument/2006/relationships/hyperlink" Target="http://localseoguide.com/seo-statistics" TargetMode="External"/><Relationship Id="rId4" Type="http://schemas.openxmlformats.org/officeDocument/2006/relationships/settings" Target="settings.xml"/><Relationship Id="rId9" Type="http://schemas.openxmlformats.org/officeDocument/2006/relationships/hyperlink" Target="http://hubspot.com/seo-statistic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Pf07T6RPDl3B2623di0AnwG+ZA==">CgMxLjAyCGguZ2pkZ3hzMghoLmdqZGd4czIOaC5xbXllcm9jdndsdGEyDmguanJucGYzZHJ0c2t2MghoLmdqZGd4czIOaC51NjZobTkycjhhdmo4AHIhMUQzb1BTM1hnQ1NGam9vUXN6RnpFM3JqRUdRMmdQZW5V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899</Words>
  <Characters>5129</Characters>
  <Application>Microsoft Office Word</Application>
  <DocSecurity>0</DocSecurity>
  <Lines>42</Lines>
  <Paragraphs>12</Paragraphs>
  <ScaleCrop>false</ScaleCrop>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2023-01-15T03:58:00Z</dcterms:created>
  <dcterms:modified xsi:type="dcterms:W3CDTF">2025-12-23T05:15:00Z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958A8B7B897D49C2B0CCBB04451BFEC6_13</vt:lpwstr>
  </property>
</Properties>
</file>